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Laaxerhof</w:t>
          </w:r>
        </w:p>
        <w:p>
          <w:pPr>
            <w:spacing w:before="0" w:after="0"/>
          </w:pPr>
          <w:r>
            <w:t>844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